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5350634" name="ae371780-def3-11ef-ae35-f7e9ea9c9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016954" name="ae371780-def3-11ef-ae35-f7e9ea9c9e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5587960" name="e61accf0-def3-11ef-8ed3-0fd4feac77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717996" name="e61accf0-def3-11ef-8ed3-0fd4feac779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1+2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4671904" name="fefe42b0-def3-11ef-90ac-4916b299cc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88343" name="fefe42b0-def3-11ef-90ac-4916b299cc9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8228939" name="36abccf0-def4-11ef-8abd-a577ba79df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055445" name="36abccf0-def4-11ef-8abd-a577ba79dfa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017711" name="3bdcbad0-def5-11ef-89a5-0de271f5a9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883535" name="3bdcbad0-def5-11ef-89a5-0de271f5a9d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1+2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3896749" name="50ffc2a0-def4-11ef-b3f9-03db95618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535055" name="50ffc2a0-def4-11ef-b3f9-03db95618e1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2795165" name="857ad1a0-def4-11ef-866e-93d8182fd0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071569" name="857ad1a0-def4-11ef-866e-93d8182fd04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9544094" name="9e0b9380-def4-11ef-ae86-9ba845b71e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705157" name="9e0b9380-def4-11ef-ae86-9ba845b71ea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DG/ OG/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9125985" name="cc059880-def4-11ef-954e-27d754d22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358904" name="cc059880-def4-11ef-954e-27d754d2257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9767106" name="d4747350-def5-11ef-a5cf-b13706cc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832283" name="d4747350-def5-11ef-a5cf-b13706cca90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0621271" name="f5e16d40-def5-11ef-9887-372e5d4b2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0145" name="f5e16d40-def5-11ef-9887-372e5d4b242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4540069" name="0c333ba0-def6-11ef-8a44-07c337434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305547" name="0c333ba0-def6-11ef-8a44-07c337434da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DG/ OG/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9872333" name="4b738e00-def6-11ef-bf54-e7a2db7a5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554251" name="4b738e00-def6-11ef-bf54-e7a2db7a545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DG/ OG/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5935007" name="6c712450-def6-11ef-b00b-836edccb7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022433" name="6c712450-def6-11ef-b00b-836edccb76a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9401146" name="a891e730-def6-11ef-8fb9-dd214e1ad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893690" name="a891e730-def6-11ef-8fb9-dd214e1ad17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6256979" name="bb4977d0-def6-11ef-b572-6fcaa0280a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581775" name="bb4977d0-def6-11ef-b572-6fcaa0280a6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/ 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0368014" name="fb4f8b30-def6-11ef-b5b0-41808dbb39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250056" name="fb4f8b30-def6-11ef-b5b0-41808dbb399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8728913" name="13794de0-def7-11ef-8f9f-cb986a6e0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565742" name="13794de0-def7-11ef-8f9f-cb986a6e0f6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1584805" name="2a90dd40-def7-11ef-810a-2d72afec5c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138521" name="2a90dd40-def7-11ef-810a-2d72afec5c1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055964" name="3e632cb0-def7-11ef-8149-077e077955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23058" name="3e632cb0-def7-11ef-8149-077e077955c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65781" name="51f89a30-def7-11ef-b214-453c9129e8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790745" name="51f89a30-def7-11ef-b214-453c9129e81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2651205" name="2d4f6b90-def8-11ef-a386-d1f24546ba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506248" name="2d4f6b90-def8-11ef-a386-d1f24546bad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1463590" name="411add30-def8-11ef-8c9d-ddc1ed9502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65124" name="411add30-def8-11ef-8c9d-ddc1ed9502b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1678582" name="5c756d70-def8-11ef-8373-131c9866b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7086" name="5c756d70-def8-11ef-8373-131c9866b0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765601" name="6980f750-def8-11ef-88b6-f527709749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489617" name="6980f750-def8-11ef-88b6-f5277097496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Dachgauben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9283083" name="0be98110-def9-11ef-b523-8393ac890a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192879" name="0be98110-def9-11ef-b523-8393ac890a2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OG 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852289" name="d0acc020-def9-11ef-b6a3-cd7dcacc6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783996" name="d0acc020-def9-11ef-b6a3-cd7dcacc62b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8520986" name="17452620-defb-11ef-a4f2-a324635c59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912283" name="17452620-defb-11ef-a4f2-a324635c59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1295494" name="3703acc0-defb-11ef-80e9-7dba5523e5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238063" name="3703acc0-defb-11ef-80e9-7dba5523e52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5582227" name="6c841dd0-defb-11ef-9d9b-dd6f05e621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219103" name="6c841dd0-defb-11ef-9d9b-dd6f05e621f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Gesammter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Beton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0917417" name="9219b2d0-defb-11ef-aae4-0f257fc8cf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183948" name="9219b2d0-defb-11ef-aae4-0f257fc8cfb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Rainstrasse 47, 8712 Stäfa</w:t>
          </w:r>
        </w:p>
        <w:p>
          <w:pPr>
            <w:spacing w:before="0" w:after="0"/>
          </w:pPr>
          <w:r>
            <w:t>145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